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13"/>
        <w:tblW w:w="10829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42"/>
        <w:gridCol w:w="5087"/>
      </w:tblGrid>
      <w:tr w:rsidR="00B91DD7" w:rsidRPr="005C25E2" w:rsidTr="005C25E2">
        <w:trPr>
          <w:trHeight w:val="1"/>
        </w:trPr>
        <w:tc>
          <w:tcPr>
            <w:tcW w:w="5742" w:type="dxa"/>
            <w:tcBorders>
              <w:right w:val="nil"/>
            </w:tcBorders>
            <w:shd w:val="clear" w:color="000000" w:fill="FFFFFF"/>
          </w:tcPr>
          <w:p w:rsidR="00B91DD7" w:rsidRPr="005C25E2" w:rsidRDefault="00B91DD7" w:rsidP="005C2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</w:pPr>
            <w:r w:rsidRPr="005C25E2">
              <w:rPr>
                <w:rFonts w:ascii="Times New Roman" w:hAnsi="Times New Roman" w:cs="Times New Roman"/>
                <w:bCs/>
                <w:sz w:val="28"/>
                <w:szCs w:val="28"/>
                <w:lang w:val="en"/>
              </w:rPr>
              <w:t>UBND THÀNH PHỐ ĐÔNG TRIỀU</w:t>
            </w:r>
          </w:p>
          <w:p w:rsidR="00B91DD7" w:rsidRPr="005C25E2" w:rsidRDefault="00B91DD7" w:rsidP="005C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25E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 xml:space="preserve">      TR</w:t>
            </w:r>
            <w:r w:rsidRPr="005C25E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ƯỜNG THCS </w:t>
            </w:r>
            <w:r w:rsidRPr="005C25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HỒNG THÁI ĐÔNG</w:t>
            </w:r>
          </w:p>
          <w:p w:rsidR="00B91DD7" w:rsidRPr="005C25E2" w:rsidRDefault="00B91DD7" w:rsidP="005C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5C25E2"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EFC1F7" wp14:editId="7AF0E0A4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46355</wp:posOffset>
                      </wp:positionV>
                      <wp:extent cx="1955800" cy="0"/>
                      <wp:effectExtent l="10795" t="8255" r="5080" b="1079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3805D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85pt,3.65pt" to="187.8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Iyz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B91DD7" w:rsidRPr="005C25E2" w:rsidRDefault="00B91DD7" w:rsidP="005C2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</w:pPr>
            <w:r w:rsidRPr="005C25E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>ĐỀ KIỂM TRA CUỐI HỌC KỲ II</w:t>
            </w:r>
          </w:p>
          <w:p w:rsidR="00B91DD7" w:rsidRPr="005C25E2" w:rsidRDefault="00B91DD7" w:rsidP="005C25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</w:pPr>
            <w:proofErr w:type="spellStart"/>
            <w:r w:rsidRPr="005C25E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>Năm</w:t>
            </w:r>
            <w:proofErr w:type="spellEnd"/>
            <w:r w:rsidRPr="005C25E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 xml:space="preserve"> </w:t>
            </w:r>
            <w:proofErr w:type="spellStart"/>
            <w:r w:rsidRPr="005C25E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>học</w:t>
            </w:r>
            <w:proofErr w:type="spellEnd"/>
            <w:r w:rsidRPr="005C25E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"/>
              </w:rPr>
              <w:t>: 2024 - 2025</w:t>
            </w:r>
          </w:p>
          <w:p w:rsidR="00B91DD7" w:rsidRPr="005C25E2" w:rsidRDefault="00B91DD7" w:rsidP="005C25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</w:p>
        </w:tc>
      </w:tr>
    </w:tbl>
    <w:p w:rsidR="00183A29" w:rsidRPr="005C25E2" w:rsidRDefault="00183A29" w:rsidP="005C2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"/>
        </w:rPr>
      </w:pPr>
    </w:p>
    <w:p w:rsidR="00183A29" w:rsidRPr="005C25E2" w:rsidRDefault="00183A29" w:rsidP="005C2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5C25E2">
        <w:rPr>
          <w:rFonts w:ascii="Times New Roman" w:hAnsi="Times New Roman" w:cs="Times New Roman"/>
          <w:sz w:val="28"/>
          <w:szCs w:val="28"/>
          <w:lang w:val="en"/>
        </w:rPr>
        <w:t xml:space="preserve">                                      </w:t>
      </w:r>
      <w:r w:rsidRPr="005C25E2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MÔN GIÁO DỤC THỂ CHẤT 6</w:t>
      </w:r>
    </w:p>
    <w:p w:rsidR="00183A29" w:rsidRPr="005C25E2" w:rsidRDefault="00183A29" w:rsidP="005C25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5C25E2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 </w:t>
      </w:r>
      <w:proofErr w:type="spellStart"/>
      <w:r w:rsidRPr="005C25E2">
        <w:rPr>
          <w:rFonts w:ascii="Times New Roman" w:hAnsi="Times New Roman" w:cs="Times New Roman"/>
          <w:sz w:val="28"/>
          <w:szCs w:val="28"/>
          <w:lang w:val="en"/>
        </w:rPr>
        <w:t>Ngày</w:t>
      </w:r>
      <w:proofErr w:type="spellEnd"/>
      <w:r w:rsidRPr="005C25E2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5C25E2">
        <w:rPr>
          <w:rFonts w:ascii="Times New Roman" w:hAnsi="Times New Roman" w:cs="Times New Roman"/>
          <w:sz w:val="28"/>
          <w:szCs w:val="28"/>
          <w:lang w:val="en"/>
        </w:rPr>
        <w:t>kiểm</w:t>
      </w:r>
      <w:proofErr w:type="spellEnd"/>
      <w:r w:rsidRPr="005C25E2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5C25E2">
        <w:rPr>
          <w:rFonts w:ascii="Times New Roman" w:hAnsi="Times New Roman" w:cs="Times New Roman"/>
          <w:sz w:val="28"/>
          <w:szCs w:val="28"/>
          <w:lang w:val="en"/>
        </w:rPr>
        <w:t>tra</w:t>
      </w:r>
      <w:proofErr w:type="spellEnd"/>
      <w:r w:rsidRPr="005C25E2">
        <w:rPr>
          <w:rFonts w:ascii="Times New Roman" w:hAnsi="Times New Roman" w:cs="Times New Roman"/>
          <w:sz w:val="28"/>
          <w:szCs w:val="28"/>
          <w:lang w:val="en"/>
        </w:rPr>
        <w:t>:   /05/2025</w:t>
      </w:r>
    </w:p>
    <w:p w:rsidR="00183A29" w:rsidRPr="005C25E2" w:rsidRDefault="00183A29" w:rsidP="005C2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"/>
        </w:rPr>
      </w:pPr>
      <w:r w:rsidRPr="005C25E2">
        <w:rPr>
          <w:rFonts w:ascii="Times New Roman" w:hAnsi="Times New Roman" w:cs="Times New Roman"/>
          <w:sz w:val="28"/>
          <w:szCs w:val="28"/>
          <w:lang w:val="en"/>
        </w:rPr>
        <w:t xml:space="preserve">                                                     </w:t>
      </w:r>
      <w:proofErr w:type="spellStart"/>
      <w:r w:rsidRPr="005C25E2">
        <w:rPr>
          <w:rFonts w:ascii="Times New Roman" w:hAnsi="Times New Roman" w:cs="Times New Roman"/>
          <w:sz w:val="28"/>
          <w:szCs w:val="28"/>
          <w:lang w:val="en"/>
        </w:rPr>
        <w:t>Thời</w:t>
      </w:r>
      <w:proofErr w:type="spellEnd"/>
      <w:r w:rsidRPr="005C25E2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5C25E2">
        <w:rPr>
          <w:rFonts w:ascii="Times New Roman" w:hAnsi="Times New Roman" w:cs="Times New Roman"/>
          <w:sz w:val="28"/>
          <w:szCs w:val="28"/>
          <w:lang w:val="en"/>
        </w:rPr>
        <w:t>gian</w:t>
      </w:r>
      <w:proofErr w:type="spellEnd"/>
      <w:r w:rsidRPr="005C25E2">
        <w:rPr>
          <w:rFonts w:ascii="Times New Roman" w:hAnsi="Times New Roman" w:cs="Times New Roman"/>
          <w:sz w:val="28"/>
          <w:szCs w:val="28"/>
          <w:lang w:val="en"/>
        </w:rPr>
        <w:t xml:space="preserve">: 45 </w:t>
      </w:r>
      <w:proofErr w:type="spellStart"/>
      <w:r w:rsidRPr="005C25E2">
        <w:rPr>
          <w:rFonts w:ascii="Times New Roman" w:hAnsi="Times New Roman" w:cs="Times New Roman"/>
          <w:sz w:val="28"/>
          <w:szCs w:val="28"/>
          <w:lang w:val="en"/>
        </w:rPr>
        <w:t>phút</w:t>
      </w:r>
      <w:proofErr w:type="spellEnd"/>
    </w:p>
    <w:p w:rsidR="00183A29" w:rsidRPr="005C25E2" w:rsidRDefault="00183A29" w:rsidP="005C2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</w:p>
    <w:p w:rsidR="00183A29" w:rsidRPr="005C25E2" w:rsidRDefault="00183A29" w:rsidP="005C2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</w:p>
    <w:p w:rsidR="00183A29" w:rsidRPr="005C25E2" w:rsidRDefault="00183A29" w:rsidP="005C25E2">
      <w:pPr>
        <w:tabs>
          <w:tab w:val="left" w:pos="83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5C25E2">
        <w:rPr>
          <w:rFonts w:ascii="Times New Roman" w:hAnsi="Times New Roman" w:cs="Times New Roman"/>
          <w:b/>
          <w:sz w:val="28"/>
          <w:szCs w:val="28"/>
          <w:lang w:val="nl-NL"/>
        </w:rPr>
        <w:t xml:space="preserve">* </w:t>
      </w:r>
      <w:r w:rsidRPr="005C25E2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Nôi dung</w:t>
      </w:r>
      <w:r w:rsidRPr="005C25E2">
        <w:rPr>
          <w:rFonts w:ascii="Times New Roman" w:hAnsi="Times New Roman" w:cs="Times New Roman"/>
          <w:sz w:val="28"/>
          <w:szCs w:val="28"/>
          <w:lang w:val="nl-NL"/>
        </w:rPr>
        <w:t xml:space="preserve">: Kiểm tra bóng đá </w:t>
      </w:r>
      <w:r w:rsidRPr="005C25E2">
        <w:rPr>
          <w:rFonts w:ascii="Times New Roman" w:hAnsi="Times New Roman" w:cs="Times New Roman"/>
          <w:i/>
          <w:sz w:val="28"/>
          <w:szCs w:val="28"/>
          <w:lang w:val="nl-NL"/>
        </w:rPr>
        <w:t xml:space="preserve">( </w:t>
      </w:r>
      <w:proofErr w:type="spellStart"/>
      <w:r w:rsidRPr="005C25E2">
        <w:rPr>
          <w:rFonts w:ascii="Times New Roman" w:hAnsi="Times New Roman" w:cs="Times New Roman"/>
          <w:i/>
          <w:sz w:val="28"/>
          <w:szCs w:val="28"/>
        </w:rPr>
        <w:t>Kỹ</w:t>
      </w:r>
      <w:proofErr w:type="spellEnd"/>
      <w:r w:rsidRPr="005C2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C25E2">
        <w:rPr>
          <w:rFonts w:ascii="Times New Roman" w:hAnsi="Times New Roman" w:cs="Times New Roman"/>
          <w:i/>
          <w:sz w:val="28"/>
          <w:szCs w:val="28"/>
        </w:rPr>
        <w:t>thuật</w:t>
      </w:r>
      <w:proofErr w:type="spellEnd"/>
      <w:r w:rsidRPr="005C2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C25E2">
        <w:rPr>
          <w:rFonts w:ascii="Times New Roman" w:hAnsi="Times New Roman" w:cs="Times New Roman"/>
          <w:i/>
          <w:sz w:val="28"/>
          <w:szCs w:val="28"/>
        </w:rPr>
        <w:t>dẫn</w:t>
      </w:r>
      <w:proofErr w:type="spellEnd"/>
      <w:r w:rsidRPr="005C2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C25E2">
        <w:rPr>
          <w:rFonts w:ascii="Times New Roman" w:hAnsi="Times New Roman" w:cs="Times New Roman"/>
          <w:i/>
          <w:sz w:val="28"/>
          <w:szCs w:val="28"/>
        </w:rPr>
        <w:t>bóng</w:t>
      </w:r>
      <w:proofErr w:type="spellEnd"/>
      <w:r w:rsidRPr="005C2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C25E2">
        <w:rPr>
          <w:rFonts w:ascii="Times New Roman" w:hAnsi="Times New Roman" w:cs="Times New Roman"/>
          <w:i/>
          <w:sz w:val="28"/>
          <w:szCs w:val="28"/>
        </w:rPr>
        <w:t>bằng</w:t>
      </w:r>
      <w:proofErr w:type="spellEnd"/>
      <w:r w:rsidRPr="005C2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C25E2">
        <w:rPr>
          <w:rFonts w:ascii="Times New Roman" w:hAnsi="Times New Roman" w:cs="Times New Roman"/>
          <w:i/>
          <w:sz w:val="28"/>
          <w:szCs w:val="28"/>
        </w:rPr>
        <w:t>lòng</w:t>
      </w:r>
      <w:proofErr w:type="spellEnd"/>
      <w:r w:rsidRPr="005C2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C25E2">
        <w:rPr>
          <w:rFonts w:ascii="Times New Roman" w:hAnsi="Times New Roman" w:cs="Times New Roman"/>
          <w:i/>
          <w:sz w:val="28"/>
          <w:szCs w:val="28"/>
        </w:rPr>
        <w:t>bàn</w:t>
      </w:r>
      <w:proofErr w:type="spellEnd"/>
      <w:r w:rsidRPr="005C25E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C25E2">
        <w:rPr>
          <w:rFonts w:ascii="Times New Roman" w:hAnsi="Times New Roman" w:cs="Times New Roman"/>
          <w:i/>
          <w:sz w:val="28"/>
          <w:szCs w:val="28"/>
        </w:rPr>
        <w:t>chân</w:t>
      </w:r>
      <w:proofErr w:type="spellEnd"/>
      <w:r w:rsidRPr="005C25E2">
        <w:rPr>
          <w:rFonts w:ascii="Times New Roman" w:hAnsi="Times New Roman" w:cs="Times New Roman"/>
          <w:i/>
          <w:sz w:val="28"/>
          <w:szCs w:val="28"/>
        </w:rPr>
        <w:t>).</w:t>
      </w:r>
      <w:r w:rsidRPr="005C25E2">
        <w:rPr>
          <w:rFonts w:ascii="Times New Roman" w:hAnsi="Times New Roman" w:cs="Times New Roman"/>
          <w:sz w:val="28"/>
          <w:szCs w:val="28"/>
          <w:lang w:val="nl-NL"/>
        </w:rPr>
        <w:tab/>
      </w:r>
    </w:p>
    <w:p w:rsidR="002706BC" w:rsidRPr="005C25E2" w:rsidRDefault="002706BC" w:rsidP="005C25E2">
      <w:pPr>
        <w:spacing w:after="0" w:line="240" w:lineRule="auto"/>
        <w:ind w:left="122"/>
        <w:jc w:val="both"/>
        <w:rPr>
          <w:rFonts w:ascii="Times New Roman" w:hAnsi="Times New Roman" w:cs="Times New Roman"/>
          <w:sz w:val="28"/>
          <w:szCs w:val="28"/>
        </w:rPr>
      </w:pPr>
      <w:r w:rsidRPr="005C25E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C25E2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5C25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25E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5C25E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C25E2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5C25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25E2">
        <w:rPr>
          <w:rFonts w:ascii="Times New Roman" w:hAnsi="Times New Roman" w:cs="Times New Roman"/>
          <w:sz w:val="28"/>
          <w:szCs w:val="28"/>
        </w:rPr>
        <w:t>bóng</w:t>
      </w:r>
      <w:proofErr w:type="spellEnd"/>
      <w:r w:rsidRPr="005C25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25E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5C25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25E2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5C25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25E2">
        <w:rPr>
          <w:rFonts w:ascii="Times New Roman" w:hAnsi="Times New Roman" w:cs="Times New Roman"/>
          <w:sz w:val="28"/>
          <w:szCs w:val="28"/>
        </w:rPr>
        <w:t>zic-zac</w:t>
      </w:r>
      <w:proofErr w:type="spellEnd"/>
      <w:r w:rsidRPr="005C25E2">
        <w:rPr>
          <w:rFonts w:ascii="Times New Roman" w:hAnsi="Times New Roman" w:cs="Times New Roman"/>
          <w:sz w:val="28"/>
          <w:szCs w:val="28"/>
        </w:rPr>
        <w:t xml:space="preserve"> qua 4-5 </w:t>
      </w:r>
      <w:proofErr w:type="spellStart"/>
      <w:r w:rsidRPr="005C25E2">
        <w:rPr>
          <w:rFonts w:ascii="Times New Roman" w:hAnsi="Times New Roman" w:cs="Times New Roman"/>
          <w:sz w:val="28"/>
          <w:szCs w:val="28"/>
        </w:rPr>
        <w:t>cọc</w:t>
      </w:r>
      <w:proofErr w:type="spellEnd"/>
      <w:r w:rsidRPr="005C25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25E2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5C25E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C25E2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5C25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25E2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Pr="005C25E2">
        <w:rPr>
          <w:rFonts w:ascii="Times New Roman" w:hAnsi="Times New Roman" w:cs="Times New Roman"/>
          <w:sz w:val="28"/>
          <w:szCs w:val="28"/>
        </w:rPr>
        <w:t xml:space="preserve"> 1,5m).</w:t>
      </w:r>
    </w:p>
    <w:p w:rsidR="00183A29" w:rsidRPr="005C25E2" w:rsidRDefault="00183A29" w:rsidP="005C25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</w:pPr>
    </w:p>
    <w:p w:rsidR="00183A29" w:rsidRPr="00183A29" w:rsidRDefault="00183A29" w:rsidP="00183A29">
      <w:pPr>
        <w:rPr>
          <w:rFonts w:ascii="Times New Roman" w:hAnsi="Times New Roman"/>
          <w:b/>
          <w:sz w:val="28"/>
          <w:szCs w:val="28"/>
          <w:lang w:val="nl-NL"/>
        </w:rPr>
      </w:pPr>
    </w:p>
    <w:p w:rsidR="00183A29" w:rsidRPr="00183A29" w:rsidRDefault="005C25E2" w:rsidP="00183A29">
      <w:pPr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 xml:space="preserve">                                    ..................... Hết .....................</w:t>
      </w:r>
      <w:bookmarkStart w:id="0" w:name="_GoBack"/>
      <w:bookmarkEnd w:id="0"/>
    </w:p>
    <w:p w:rsidR="00183A29" w:rsidRPr="00183A29" w:rsidRDefault="00183A29" w:rsidP="00183A29">
      <w:pPr>
        <w:rPr>
          <w:rFonts w:ascii="Times New Roman" w:hAnsi="Times New Roman"/>
          <w:b/>
          <w:sz w:val="28"/>
          <w:szCs w:val="28"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p w:rsidR="005C25E2" w:rsidRDefault="005C25E2" w:rsidP="00183A29">
      <w:pPr>
        <w:rPr>
          <w:rFonts w:ascii="Times New Roman" w:hAnsi="Times New Roman"/>
          <w:b/>
          <w:lang w:val="nl-NL"/>
        </w:rPr>
      </w:pPr>
    </w:p>
    <w:p w:rsidR="005C25E2" w:rsidRDefault="005C25E2" w:rsidP="00183A29">
      <w:pPr>
        <w:rPr>
          <w:rFonts w:ascii="Times New Roman" w:hAnsi="Times New Roman"/>
          <w:b/>
          <w:lang w:val="nl-NL"/>
        </w:rPr>
      </w:pPr>
    </w:p>
    <w:p w:rsidR="005C25E2" w:rsidRDefault="005C25E2" w:rsidP="00183A29">
      <w:pPr>
        <w:rPr>
          <w:rFonts w:ascii="Times New Roman" w:hAnsi="Times New Roman"/>
          <w:b/>
          <w:lang w:val="nl-NL"/>
        </w:rPr>
      </w:pPr>
    </w:p>
    <w:p w:rsidR="005C25E2" w:rsidRDefault="005C25E2" w:rsidP="00183A29">
      <w:pPr>
        <w:rPr>
          <w:rFonts w:ascii="Times New Roman" w:hAnsi="Times New Roman"/>
          <w:b/>
          <w:lang w:val="nl-NL"/>
        </w:rPr>
      </w:pPr>
    </w:p>
    <w:p w:rsidR="005C25E2" w:rsidRDefault="005C25E2" w:rsidP="00183A29">
      <w:pPr>
        <w:rPr>
          <w:rFonts w:ascii="Times New Roman" w:hAnsi="Times New Roman"/>
          <w:b/>
          <w:lang w:val="nl-NL"/>
        </w:rPr>
      </w:pPr>
    </w:p>
    <w:p w:rsidR="005C25E2" w:rsidRDefault="005C25E2" w:rsidP="00183A29">
      <w:pPr>
        <w:rPr>
          <w:rFonts w:ascii="Times New Roman" w:hAnsi="Times New Roman"/>
          <w:b/>
          <w:lang w:val="nl-NL"/>
        </w:rPr>
      </w:pPr>
    </w:p>
    <w:p w:rsidR="00183A29" w:rsidRDefault="00183A29" w:rsidP="00183A29">
      <w:pPr>
        <w:rPr>
          <w:rFonts w:ascii="Times New Roman" w:hAnsi="Times New Roman"/>
          <w:b/>
          <w:lang w:val="nl-NL"/>
        </w:rPr>
      </w:pPr>
    </w:p>
    <w:tbl>
      <w:tblPr>
        <w:tblW w:w="10889" w:type="dxa"/>
        <w:tblInd w:w="-1118" w:type="dxa"/>
        <w:tblLook w:val="04A0" w:firstRow="1" w:lastRow="0" w:firstColumn="1" w:lastColumn="0" w:noHBand="0" w:noVBand="1"/>
      </w:tblPr>
      <w:tblGrid>
        <w:gridCol w:w="4644"/>
        <w:gridCol w:w="6245"/>
      </w:tblGrid>
      <w:tr w:rsidR="00183A29" w:rsidRPr="00183A29" w:rsidTr="00E952D0">
        <w:trPr>
          <w:trHeight w:val="972"/>
        </w:trPr>
        <w:tc>
          <w:tcPr>
            <w:tcW w:w="4644" w:type="dxa"/>
          </w:tcPr>
          <w:p w:rsidR="00183A29" w:rsidRPr="00183A29" w:rsidRDefault="00183A29" w:rsidP="00E952D0">
            <w:pPr>
              <w:spacing w:line="2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A29">
              <w:rPr>
                <w:rFonts w:ascii="Times New Roman" w:hAnsi="Times New Roman"/>
                <w:sz w:val="24"/>
                <w:szCs w:val="24"/>
              </w:rPr>
              <w:lastRenderedPageBreak/>
              <w:t>PHÒNG GD&amp;ĐT T</w:t>
            </w:r>
            <w:r w:rsidR="005C1B32">
              <w:rPr>
                <w:rFonts w:ascii="Times New Roman" w:hAnsi="Times New Roman"/>
                <w:sz w:val="24"/>
                <w:szCs w:val="24"/>
              </w:rPr>
              <w:t>P</w:t>
            </w:r>
            <w:r w:rsidRPr="00183A29">
              <w:rPr>
                <w:rFonts w:ascii="Times New Roman" w:hAnsi="Times New Roman"/>
                <w:sz w:val="24"/>
                <w:szCs w:val="24"/>
              </w:rPr>
              <w:t xml:space="preserve"> ĐÔNG TRIỀU</w:t>
            </w:r>
          </w:p>
          <w:p w:rsidR="00183A29" w:rsidRPr="00183A29" w:rsidRDefault="00183A29" w:rsidP="00E952D0">
            <w:pPr>
              <w:spacing w:line="2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3A29">
              <w:rPr>
                <w:rFonts w:ascii="Times New Roman" w:hAnsi="Times New Roman"/>
                <w:b/>
                <w:sz w:val="24"/>
                <w:szCs w:val="24"/>
              </w:rPr>
              <w:t>TRƯỜNG THCS HỒNG THÁI ĐÔNG</w:t>
            </w:r>
          </w:p>
          <w:p w:rsidR="00183A29" w:rsidRPr="00183A29" w:rsidRDefault="00183A29" w:rsidP="00E952D0">
            <w:pPr>
              <w:spacing w:line="2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45" w:type="dxa"/>
          </w:tcPr>
          <w:p w:rsidR="00183A29" w:rsidRPr="00183A29" w:rsidRDefault="00183A29" w:rsidP="00E952D0">
            <w:pPr>
              <w:spacing w:line="2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3A29">
              <w:rPr>
                <w:rFonts w:ascii="Times New Roman" w:hAnsi="Times New Roman"/>
                <w:b/>
                <w:sz w:val="24"/>
                <w:szCs w:val="24"/>
              </w:rPr>
              <w:t xml:space="preserve">ĐÁP ÁN-BIỂU ĐIỂM CHẤM KT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CUỐI</w:t>
            </w:r>
            <w:r w:rsidRPr="00183A29">
              <w:rPr>
                <w:rFonts w:ascii="Times New Roman" w:hAnsi="Times New Roman"/>
                <w:b/>
                <w:sz w:val="24"/>
                <w:szCs w:val="24"/>
              </w:rPr>
              <w:t xml:space="preserve"> HỌC KỲ II</w:t>
            </w:r>
          </w:p>
          <w:p w:rsidR="00183A29" w:rsidRPr="00183A29" w:rsidRDefault="00183A29" w:rsidP="00E952D0">
            <w:pPr>
              <w:spacing w:line="2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3A29">
              <w:rPr>
                <w:rFonts w:ascii="Times New Roman" w:hAnsi="Times New Roman"/>
                <w:b/>
                <w:sz w:val="24"/>
                <w:szCs w:val="24"/>
              </w:rPr>
              <w:t>NĂM HỌC 2024 – 2025</w:t>
            </w:r>
          </w:p>
          <w:p w:rsidR="00183A29" w:rsidRPr="00183A29" w:rsidRDefault="00183A29" w:rsidP="00E952D0">
            <w:pPr>
              <w:spacing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A29">
              <w:rPr>
                <w:rFonts w:ascii="Times New Roman" w:hAnsi="Times New Roman"/>
                <w:b/>
                <w:sz w:val="24"/>
                <w:szCs w:val="24"/>
              </w:rPr>
              <w:t>MÔN: GDTC 6</w:t>
            </w:r>
          </w:p>
        </w:tc>
      </w:tr>
    </w:tbl>
    <w:p w:rsidR="00183A29" w:rsidRPr="00183A29" w:rsidRDefault="00183A29" w:rsidP="00183A29">
      <w:pPr>
        <w:jc w:val="both"/>
        <w:rPr>
          <w:rFonts w:ascii="Times New Roman" w:hAnsi="Times New Roman"/>
          <w:b/>
          <w:sz w:val="28"/>
          <w:szCs w:val="28"/>
          <w:lang w:val="nl-NL"/>
        </w:rPr>
      </w:pPr>
    </w:p>
    <w:p w:rsidR="00183A29" w:rsidRDefault="00183A29" w:rsidP="00183A2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83A29">
        <w:rPr>
          <w:rFonts w:ascii="Times New Roman" w:hAnsi="Times New Roman"/>
          <w:b/>
          <w:sz w:val="28"/>
          <w:szCs w:val="28"/>
        </w:rPr>
        <w:t xml:space="preserve">* </w:t>
      </w:r>
      <w:proofErr w:type="spellStart"/>
      <w:r w:rsidRPr="00183A29">
        <w:rPr>
          <w:rFonts w:ascii="Times New Roman" w:hAnsi="Times New Roman"/>
          <w:b/>
          <w:sz w:val="28"/>
          <w:szCs w:val="28"/>
        </w:rPr>
        <w:t>Biểu</w:t>
      </w:r>
      <w:proofErr w:type="spellEnd"/>
      <w:r w:rsidRPr="00183A2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Pr="00183A29">
        <w:rPr>
          <w:rFonts w:ascii="Times New Roman" w:hAnsi="Times New Roman"/>
          <w:b/>
          <w:sz w:val="28"/>
          <w:szCs w:val="28"/>
        </w:rPr>
        <w:t>:</w:t>
      </w:r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Điểm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kiểm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tra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cho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theo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mức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độ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thực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hiện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kĩ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thuật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và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thành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tích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đạt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được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của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từng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học</w:t>
      </w:r>
      <w:proofErr w:type="spellEnd"/>
      <w:r w:rsidRPr="00183A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83A29">
        <w:rPr>
          <w:rFonts w:ascii="Times New Roman" w:hAnsi="Times New Roman"/>
          <w:sz w:val="28"/>
          <w:szCs w:val="28"/>
        </w:rPr>
        <w:t>sinh</w:t>
      </w:r>
      <w:proofErr w:type="spellEnd"/>
      <w:r w:rsidRPr="00183A29">
        <w:rPr>
          <w:rFonts w:ascii="Times New Roman" w:hAnsi="Times New Roman"/>
          <w:sz w:val="28"/>
          <w:szCs w:val="28"/>
        </w:rPr>
        <w:t>.</w:t>
      </w:r>
    </w:p>
    <w:p w:rsidR="00B46399" w:rsidRPr="000C764E" w:rsidRDefault="00B46399" w:rsidP="00B46399">
      <w:pPr>
        <w:ind w:left="12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399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B46399">
        <w:rPr>
          <w:rFonts w:ascii="Times New Roman" w:hAnsi="Times New Roman" w:cs="Times New Roman"/>
          <w:b/>
          <w:sz w:val="28"/>
          <w:szCs w:val="28"/>
        </w:rPr>
        <w:t>Yêu</w:t>
      </w:r>
      <w:proofErr w:type="spellEnd"/>
      <w:r w:rsidRPr="00B463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6399">
        <w:rPr>
          <w:rFonts w:ascii="Times New Roman" w:hAnsi="Times New Roman" w:cs="Times New Roman"/>
          <w:b/>
          <w:sz w:val="28"/>
          <w:szCs w:val="28"/>
        </w:rPr>
        <w:t>cầu</w:t>
      </w:r>
      <w:proofErr w:type="spellEnd"/>
      <w:r w:rsidRPr="00B46399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B46399">
        <w:rPr>
          <w:rFonts w:ascii="Times New Roman" w:hAnsi="Times New Roman" w:cs="Times New Roman"/>
          <w:b/>
          <w:sz w:val="28"/>
          <w:szCs w:val="28"/>
        </w:rPr>
        <w:t>Dẫn</w:t>
      </w:r>
      <w:proofErr w:type="spellEnd"/>
      <w:r w:rsidRPr="00B463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6399">
        <w:rPr>
          <w:rFonts w:ascii="Times New Roman" w:hAnsi="Times New Roman" w:cs="Times New Roman"/>
          <w:b/>
          <w:sz w:val="28"/>
          <w:szCs w:val="28"/>
        </w:rPr>
        <w:t>bóng</w:t>
      </w:r>
      <w:proofErr w:type="spellEnd"/>
      <w:r w:rsidRPr="00B463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6399"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r w:rsidRPr="00B463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C764E">
        <w:rPr>
          <w:rFonts w:ascii="Times New Roman" w:hAnsi="Times New Roman" w:cs="Times New Roman"/>
          <w:b/>
          <w:sz w:val="28"/>
          <w:szCs w:val="28"/>
        </w:rPr>
        <w:t>đường</w:t>
      </w:r>
      <w:proofErr w:type="spellEnd"/>
      <w:r w:rsidRPr="000C7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C764E" w:rsidRPr="000C764E">
        <w:rPr>
          <w:rFonts w:ascii="Times New Roman" w:hAnsi="Times New Roman" w:cs="Times New Roman"/>
          <w:b/>
          <w:sz w:val="28"/>
          <w:szCs w:val="28"/>
        </w:rPr>
        <w:t>zic-zac</w:t>
      </w:r>
      <w:proofErr w:type="spellEnd"/>
      <w:r w:rsidR="000C764E" w:rsidRPr="000C764E">
        <w:rPr>
          <w:rFonts w:ascii="Times New Roman" w:hAnsi="Times New Roman" w:cs="Times New Roman"/>
          <w:b/>
          <w:sz w:val="28"/>
          <w:szCs w:val="28"/>
        </w:rPr>
        <w:t xml:space="preserve"> qua 4-5 </w:t>
      </w:r>
      <w:proofErr w:type="spellStart"/>
      <w:r w:rsidR="000C764E" w:rsidRPr="000C764E">
        <w:rPr>
          <w:rFonts w:ascii="Times New Roman" w:hAnsi="Times New Roman" w:cs="Times New Roman"/>
          <w:b/>
          <w:sz w:val="28"/>
          <w:szCs w:val="28"/>
        </w:rPr>
        <w:t>cọc</w:t>
      </w:r>
      <w:proofErr w:type="spellEnd"/>
      <w:r w:rsidR="000C764E" w:rsidRPr="000C7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C764E" w:rsidRPr="000C764E">
        <w:rPr>
          <w:rFonts w:ascii="Times New Roman" w:hAnsi="Times New Roman" w:cs="Times New Roman"/>
          <w:b/>
          <w:sz w:val="28"/>
          <w:szCs w:val="28"/>
        </w:rPr>
        <w:t>tiêu</w:t>
      </w:r>
      <w:proofErr w:type="spellEnd"/>
      <w:r w:rsidR="000C764E" w:rsidRPr="000C764E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0C764E" w:rsidRPr="000C764E">
        <w:rPr>
          <w:rFonts w:ascii="Times New Roman" w:hAnsi="Times New Roman" w:cs="Times New Roman"/>
          <w:b/>
          <w:sz w:val="28"/>
          <w:szCs w:val="28"/>
        </w:rPr>
        <w:t>cách</w:t>
      </w:r>
      <w:proofErr w:type="spellEnd"/>
      <w:r w:rsidR="000C764E" w:rsidRPr="000C76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C764E" w:rsidRPr="000C764E">
        <w:rPr>
          <w:rFonts w:ascii="Times New Roman" w:hAnsi="Times New Roman" w:cs="Times New Roman"/>
          <w:b/>
          <w:sz w:val="28"/>
          <w:szCs w:val="28"/>
        </w:rPr>
        <w:t>nhau</w:t>
      </w:r>
      <w:proofErr w:type="spellEnd"/>
      <w:r w:rsidR="000C764E" w:rsidRPr="000C764E">
        <w:rPr>
          <w:rFonts w:ascii="Times New Roman" w:hAnsi="Times New Roman" w:cs="Times New Roman"/>
          <w:b/>
          <w:sz w:val="28"/>
          <w:szCs w:val="28"/>
        </w:rPr>
        <w:t xml:space="preserve"> 1,5m</w:t>
      </w:r>
      <w:r w:rsidR="000C764E">
        <w:rPr>
          <w:rFonts w:ascii="Times New Roman" w:hAnsi="Times New Roman" w:cs="Times New Roman"/>
          <w:b/>
          <w:sz w:val="28"/>
          <w:szCs w:val="28"/>
        </w:rPr>
        <w:t>)</w:t>
      </w:r>
      <w:r w:rsidRPr="000C764E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645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845"/>
        <w:gridCol w:w="3760"/>
        <w:gridCol w:w="4040"/>
      </w:tblGrid>
      <w:tr w:rsidR="00183A29" w:rsidRPr="00183A29" w:rsidTr="00B46399">
        <w:trPr>
          <w:trHeight w:val="601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3A29" w:rsidRPr="00183A29" w:rsidRDefault="00183A29" w:rsidP="00E952D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183A2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Tiêu chí</w:t>
            </w:r>
          </w:p>
        </w:tc>
        <w:tc>
          <w:tcPr>
            <w:tcW w:w="7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3A29" w:rsidRPr="00183A29" w:rsidRDefault="00183A29" w:rsidP="00E952D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183A2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Mức độ thể hiện kỹ thuật của học sinh</w:t>
            </w:r>
          </w:p>
        </w:tc>
      </w:tr>
      <w:tr w:rsidR="00183A29" w:rsidRPr="00183A29" w:rsidTr="00B46399">
        <w:trPr>
          <w:trHeight w:val="16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A29" w:rsidRPr="00183A29" w:rsidRDefault="00183A29" w:rsidP="00E952D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83A29" w:rsidRPr="00183A29" w:rsidRDefault="00183A29" w:rsidP="00E952D0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183A2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Đạt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83A29" w:rsidRPr="00183A29" w:rsidRDefault="00183A29" w:rsidP="00E952D0">
            <w:pPr>
              <w:ind w:right="54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183A2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Chưa đạt</w:t>
            </w:r>
          </w:p>
        </w:tc>
      </w:tr>
      <w:tr w:rsidR="00183A29" w:rsidRPr="00183A29" w:rsidTr="00B46399">
        <w:trPr>
          <w:trHeight w:val="1034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3A29" w:rsidRPr="00183A29" w:rsidRDefault="00183A29" w:rsidP="00E952D0">
            <w:pPr>
              <w:spacing w:line="288" w:lineRule="auto"/>
              <w:ind w:right="154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183A2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Thực hiện</w:t>
            </w:r>
          </w:p>
          <w:p w:rsidR="00183A29" w:rsidRPr="00183A29" w:rsidRDefault="00183A29" w:rsidP="00E952D0">
            <w:pPr>
              <w:spacing w:line="288" w:lineRule="auto"/>
              <w:ind w:left="117" w:right="154" w:firstLine="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</w:pPr>
            <w:r w:rsidRPr="00183A29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kỹ thuật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6399" w:rsidRDefault="00B46399" w:rsidP="00E952D0">
            <w:pPr>
              <w:ind w:lef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 +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bóng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lòng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bàn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chân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Pr="00B4639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+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rơi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bóng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khỏi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C764E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="000C76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C764E">
              <w:rPr>
                <w:rFonts w:ascii="Times New Roman" w:hAnsi="Times New Roman" w:cs="Times New Roman"/>
                <w:sz w:val="28"/>
                <w:szCs w:val="28"/>
              </w:rPr>
              <w:t>hạn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3A29" w:rsidRDefault="00B46399" w:rsidP="00E952D0">
            <w:pPr>
              <w:ind w:lef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 +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tục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dừng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30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giây</w:t>
            </w:r>
            <w:proofErr w:type="spellEnd"/>
            <w:r w:rsidRPr="00B463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46399" w:rsidRPr="00B46399" w:rsidRDefault="00B46399" w:rsidP="000C764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B4639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3A29" w:rsidRPr="00183A29" w:rsidRDefault="00183A29" w:rsidP="003330F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83A29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="003330F7">
              <w:rPr>
                <w:rFonts w:ascii="Times New Roman" w:hAnsi="Times New Roman"/>
                <w:sz w:val="28"/>
                <w:szCs w:val="28"/>
                <w:lang w:val="nl-NL"/>
              </w:rPr>
              <w:t>Học sinh chỉ thực hiện được 1 trong 3 nội dung, hoặc không thực hiện được nội dung nào.</w:t>
            </w:r>
          </w:p>
        </w:tc>
      </w:tr>
    </w:tbl>
    <w:p w:rsidR="00183A29" w:rsidRPr="00183A29" w:rsidRDefault="00183A29" w:rsidP="00183A29">
      <w:pPr>
        <w:rPr>
          <w:rFonts w:ascii="Times New Roman" w:hAnsi="Times New Roman" w:cs="Times New Roman"/>
          <w:sz w:val="28"/>
          <w:szCs w:val="28"/>
        </w:rPr>
      </w:pPr>
    </w:p>
    <w:sectPr w:rsidR="00183A29" w:rsidRPr="00183A29" w:rsidSect="0090448D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C764E"/>
    <w:rsid w:val="0015074B"/>
    <w:rsid w:val="00183A29"/>
    <w:rsid w:val="002706BC"/>
    <w:rsid w:val="0029639D"/>
    <w:rsid w:val="00326F90"/>
    <w:rsid w:val="003330F7"/>
    <w:rsid w:val="004A160A"/>
    <w:rsid w:val="005C1B32"/>
    <w:rsid w:val="005C25E2"/>
    <w:rsid w:val="0066554E"/>
    <w:rsid w:val="00672309"/>
    <w:rsid w:val="0074749A"/>
    <w:rsid w:val="00756DFE"/>
    <w:rsid w:val="0086316C"/>
    <w:rsid w:val="0090448D"/>
    <w:rsid w:val="00AA1D8D"/>
    <w:rsid w:val="00B46399"/>
    <w:rsid w:val="00B47730"/>
    <w:rsid w:val="00B91DD7"/>
    <w:rsid w:val="00CB0664"/>
    <w:rsid w:val="00F47A3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8691DC"/>
  <w14:defaultImageDpi w14:val="300"/>
  <w15:docId w15:val="{F1277C71-3DFB-4CC0-A0D3-B5E54EFFB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F3EBC52-1868-4601-AA4F-DB22A5DDB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MyComputer</cp:lastModifiedBy>
  <cp:revision>7</cp:revision>
  <dcterms:created xsi:type="dcterms:W3CDTF">2025-05-04T13:55:00Z</dcterms:created>
  <dcterms:modified xsi:type="dcterms:W3CDTF">2025-05-08T16:37:00Z</dcterms:modified>
  <cp:category/>
</cp:coreProperties>
</file>